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609643" name="6e02d980-5e3a-11f0-a373-5b7c8f0b6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520757" name="6e02d980-5e3a-11f0-a373-5b7c8f0b6f1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756279" name="7496f650-5e3a-11f0-972c-6100cc14c1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30084" name="7496f650-5e3a-11f0-972c-6100cc14c1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Lift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Bremsbeläge </w:t>
            </w:r>
          </w:p>
          <w:p>
            <w:pPr>
              <w:spacing w:before="0" w:after="0"/>
            </w:pPr>
            <w:r>
              <w:t>Lift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411998" name="71ce6b00-5e3b-11f0-a4be-337bcd0a7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11364" name="71ce6b00-5e3b-11f0-a4be-337bcd0a7f2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91777" name="8db1b670-5e3f-11f0-b159-3d490948b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074209" name="8db1b670-5e3f-11f0-b159-3d490948b5a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Rohreinführung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Heizungsrohr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375460" name="45bc7500-5e3d-11f0-8a07-6716dd70d5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57968" name="45bc7500-5e3d-11f0-8a07-6716dd70d5a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640388" name="4d3106c0-5e3d-11f0-a736-cd5778a73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735550" name="4d3106c0-5e3d-11f0-a736-cd5778a73f8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775016" name="e1b29ac0-5e3d-11f0-a7ed-09e842306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448408" name="e1b29ac0-5e3d-11f0-a7ed-09e8423069a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06426" name="e4ef7640-5e3d-11f0-bc54-41c09a9fe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0664" name="e4ef7640-5e3d-11f0-bc54-41c09a9fe8b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215370" name="f0c79e50-5e3f-11f0-9e07-25e789eda1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163706" name="f0c79e50-5e3f-11f0-9e07-25e789eda17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941677" name="f4a2dcb0-5e3f-11f0-b9bf-198e0a69b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112" name="f4a2dcb0-5e3f-11f0-b9bf-198e0a69bb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kleines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614864" name="0d47cd60-5e41-11f0-8c49-15a96ab47a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635866" name="0d47cd60-5e41-11f0-8c49-15a96ab47a9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253614" name="12c98fd0-5e41-11f0-abc4-6bdecc102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639089" name="12c98fd0-5e41-11f0-abc4-6bdecc102de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275642" name="db976100-5e49-11f0-87a5-ef9cb259b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12305" name="db976100-5e49-11f0-87a5-ef9cb259b7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6847102" name="df906090-5e49-11f0-825a-d75cc17498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795260" name="df906090-5e49-11f0-825a-d75cc174989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54099" name="bd7f6900-5e4a-11f0-9044-e7592db23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442900" name="bd7f6900-5e4a-11f0-9044-e7592db2352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752624" name="c44b85c0-5e4a-11f0-a3ac-8fcc89e80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331453" name="c44b85c0-5e4a-11f0-a3ac-8fcc89e8061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